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8252984" name="91260fd0-1bb4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7625672" name="91260fd0-1bb4-11f1-b780-33136b9420a4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7296964" name="a57b4ae0-1bb4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3032388" name="a57b4ae0-1bb4-11f1-b780-33136b9420a4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3199015" name="be2d7770-1bb4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2496749" name="be2d7770-1bb4-11f1-b780-33136b9420a4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 OG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9638765" name="fa2bbe30-1bb4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2548466" name="fa2bbe30-1bb4-11f1-b780-33136b9420a4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 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7264755" name="addd0650-1bb5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7478653" name="addd0650-1bb5-11f1-b780-33136b9420a4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Wohnzimmer / Esszimmer / Reduit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6496484" name="eef4b0c0-1bb5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1228531" name="eef4b0c0-1bb5-11f1-b780-33136b9420a4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Wohnzimmer / Esszimmer / Reduit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0700966" name="44481ad0-1bb6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1681466" name="44481ad0-1bb6-11f1-b780-33136b9420a4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1209164" name="c986ab80-1bb6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4640580" name="c986ab80-1bb6-11f1-b780-33136b9420a4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9536124" name="1db062a0-1bb7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9471891" name="1db062a0-1bb7-11f1-b780-33136b9420a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Waschküche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4389676" name="b93b2a20-1bbc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0404639" name="b93b2a20-1bbc-11f1-b780-33136b9420a4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066387" name="49fd7af0-1bb7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424937" name="49fd7af0-1bb7-11f1-b780-33136b9420a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-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8762423" name="06072520-1bb8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2822802" name="06072520-1bb8-11f1-b780-33136b9420a4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-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4413247" name="58815780-1bb8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648511" name="58815780-1bb8-11f1-b780-33136b9420a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3519142" name="dd0e4b70-1bb8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220411" name="dd0e4b70-1bb8-11f1-b780-33136b9420a4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1114426" name="f170ccf0-1bb8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5514943" name="f170ccf0-1bb8-11f1-b780-33136b9420a4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alle 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3786818" name="5a9b7300-1bba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792802" name="5a9b7300-1bba-11f1-b780-33136b9420a4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4339320" name="d347fa20-1bbb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8003235" name="d347fa20-1bbb-11f1-b780-33136b9420a4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3553278" name="ebf17420-1bbb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288819" name="ebf17420-1bbb-11f1-b780-33136b9420a4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3522649" name="fc5cf1e0-1bbb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5515014" name="fc5cf1e0-1bbb-11f1-b780-33136b9420a4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Waschküche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5823808" name="8207d8f0-1bbc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1335126" name="8207d8f0-1bbc-11f1-b780-33136b9420a4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Waschküchr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9934328" name="a4f1fd00-1bbc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3292936" name="a4f1fd00-1bbc-11f1-b780-33136b9420a4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591488" name="ebf0ed00-1bbd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5756461" name="ebf0ed00-1bbd-11f1-b780-33136b9420a4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449760" name="ff75dfc0-1bbd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0573143" name="ff75dfc0-1bbd-11f1-b780-33136b9420a4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1282057" name="005cc7e0-1bbf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2708201" name="005cc7e0-1bbf-11f1-b780-33136b9420a4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0272991" name="0dfc5460-1bbf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0300705" name="0dfc5460-1bbf-11f1-b780-33136b9420a4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7653661" name="221b3d30-1bbf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9480137" name="221b3d30-1bbf-11f1-b780-33136b9420a4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2639730" name="6c858830-1bbf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6229523" name="6c858830-1bbf-11f1-b780-33136b9420a4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 -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5273782" name="f5f0f9b0-1bbf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998833" name="f5f0f9b0-1bbf-11f1-b780-33136b9420a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Cheminée Türe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8782047" name="c4f1ae80-1bc0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1437836" name="c4f1ae80-1bc0-11f1-b780-33136b9420a4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Kerenzerstrasse 15, 8753 Mollis</w:t>
          </w:r>
        </w:p>
        <w:p>
          <w:pPr>
            <w:spacing w:before="0" w:after="0"/>
          </w:pPr>
          <w:r>
            <w:t>781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footer.xml" Type="http://schemas.openxmlformats.org/officeDocument/2006/relationships/footer" Id="rId33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